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质量统计表</w:t>
      </w:r>
    </w:p>
    <w:p>
      <w:r>
        <w:t>记录编号：FM-092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统计周期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产品类别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生产数量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合格数量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不合格数量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合格率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